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Student Workbook: Decorating a Room</w:t>
      </w:r>
    </w:p>
    <w:p>
      <w:pPr>
        <w:pStyle w:val="Heading2"/>
      </w:pPr>
      <w:r>
        <w:t>Section 1: Color and Mood</w:t>
      </w:r>
    </w:p>
    <w:p>
      <w:r>
        <w:t>Key Concepts:</w:t>
        <w:br/>
        <w:t>• Colors can affect how a room feels.</w:t>
        <w:br/>
        <w:t>• Warm and cool colors create different moods.</w:t>
      </w:r>
    </w:p>
    <w:p>
      <w:r>
        <w:t>Practice Exercise:</w:t>
        <w:br/>
        <w:t>List one color that makes you feel calm and one that gives you energy.</w:t>
      </w:r>
    </w:p>
    <w:p>
      <w:pPr>
        <w:pStyle w:val="Heading2"/>
      </w:pPr>
      <w:r>
        <w:t>Section 2: Layout and Organization</w:t>
      </w:r>
    </w:p>
    <w:p>
      <w:r>
        <w:t>Key Concepts:</w:t>
        <w:br/>
        <w:t>• Layout affects how you move and use space.</w:t>
        <w:br/>
        <w:t>• Organization makes rooms feel less cluttered.</w:t>
      </w:r>
    </w:p>
    <w:p>
      <w:r>
        <w:t>Practice Exercise:</w:t>
        <w:br/>
        <w:t>Describe one change that could improve the layout of your room.</w:t>
      </w:r>
    </w:p>
    <w:p>
      <w:pPr>
        <w:pStyle w:val="Heading2"/>
      </w:pPr>
      <w:r>
        <w:t>Section 3: Personal Style and Decor</w:t>
      </w:r>
    </w:p>
    <w:p>
      <w:r>
        <w:t>Key Concepts:</w:t>
        <w:br/>
        <w:t>• Decor reflects your personality and interests.</w:t>
        <w:br/>
        <w:t>• Simple items can make a space feel personal.</w:t>
      </w:r>
    </w:p>
    <w:p>
      <w:r>
        <w:t>Practice Exercise:</w:t>
        <w:br/>
        <w:t>Name two items that show your personal style.</w:t>
      </w:r>
    </w:p>
    <w:p>
      <w:pPr>
        <w:pStyle w:val="Heading2"/>
      </w:pPr>
      <w:r>
        <w:t>Section 4: Decorating on a Budget</w:t>
      </w:r>
    </w:p>
    <w:p>
      <w:r>
        <w:t>Key Concepts:</w:t>
        <w:br/>
        <w:t>• Decorating doesn’t have to be expensive.</w:t>
        <w:br/>
        <w:t>• Creativity matters more than cost.</w:t>
      </w:r>
    </w:p>
    <w:p>
      <w:r>
        <w:t>Practice Exercise:</w:t>
        <w:br/>
        <w:t>Write one low-cost way you could personalize your room.</w:t>
      </w:r>
    </w:p>
    <w:p>
      <w:pPr>
        <w:pStyle w:val="Heading2"/>
      </w:pPr>
      <w:r>
        <w:t>Cumulative Assessment</w:t>
      </w:r>
    </w:p>
    <w:p>
      <w:r>
        <w:t>• How does color affect the mood of a room?</w:t>
      </w:r>
    </w:p>
    <w:p>
      <w:r>
        <w:t>• Why is layout important in a small space?</w:t>
      </w:r>
    </w:p>
    <w:p>
      <w:r>
        <w:t>• How can decor show personal style?</w:t>
      </w:r>
    </w:p>
    <w:p>
      <w:r>
        <w:t>• Why doesn’t decorating need to be expensive?</w:t>
      </w:r>
    </w:p>
    <w:p>
      <w:r>
        <w:t>• How can planning help improve a room’s design?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